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03597883" name="019f1d0f-0136-789f-abbf-dcb4a490a2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8381973" name="019f1d0f-0136-789f-abbf-dcb4a490a22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Alle Räume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7409969" name="019f1cce-bfec-7bf1-9a64-3cb751dfe5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290342" name="019f1cce-bfec-7bf1-9a64-3cb751dfe51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01487051" name="019f1ce2-d224-76aa-9a49-6f187f3476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7515185" name="019f1ce2-d224-76aa-9a49-6f187f34765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1569965" name="019f1cca-f294-7103-8632-d2cf638e49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9533413" name="019f1cca-f294-7103-8632-d2cf638e49f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7533545" name="019f1ce7-6478-7ab7-a227-e3868ec3e2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1203895" name="019f1ce7-6478-7ab7-a227-e3868ec3e2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36623363" name="019f1ced-ce1d-723d-a855-eb13a07ea7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934905" name="019f1ced-ce1d-723d-a855-eb13a07ea73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39771263" name="019f1d10-4fee-7f9a-9bb0-0e5a8c7fc2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2861720" name="019f1d10-4fee-7f9a-9bb0-0e5a8c7fc2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6120931" name="019f1ccb-a847-7823-b3bf-6d31663ad4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0857307" name="019f1ccb-a847-7823-b3bf-6d31663ad4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Wohnzimner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2257711" name="019f1cde-6579-7377-b757-e4382250fb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1014174" name="019f1cde-6579-7377-b757-e4382250fba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6229364" name="019f1ce0-9db7-7c59-a988-1b893efcf2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045067" name="019f1ce0-9db7-7c59-a988-1b893efcf2b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6144320" name="019f1cee-52fc-76e9-a7c0-bf5d215e6d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828437" name="019f1cee-52fc-76e9-a7c0-bf5d215e6db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2507348" name="019f1d11-6b3f-7b24-be59-f8cdfddccf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5158277" name="019f1d11-6b3f-7b24-be59-f8cdfddccf2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550946" name="019f1cca-1e5d-7d69-aa79-b49d7ba6e3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6544774" name="019f1cca-1e5d-7d69-aa79-b49d7ba6e34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9584813" name="019f1ce3-0b92-7f1f-ae9d-38cca862e0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6102994" name="019f1ce3-0b92-7f1f-ae9d-38cca862e05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0785695" name="019f1d0c-c8f9-7dca-95c6-462caa373c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3484575" name="019f1d0c-c8f9-7dca-95c6-462caa373ce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